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4359439" name="6076755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3901049" name="60767550-26b8-11f1-a286-bdf18dc8eea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0478390" name="6402f77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0980809" name="6402f770-26b8-11f1-a286-bdf18dc8eea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9921148" name="7480016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5092990" name="74800160-26b8-11f1-a286-bdf18dc8eea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1386189" name="7adabeb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8631429" name="7adabeb0-26b8-11f1-a286-bdf18dc8eea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8746393" name="8ad181a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8962602" name="8ad181a0-26b8-11f1-a286-bdf18dc8eea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9508395" name="8dd9dfa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4012289" name="8dd9dfa0-26b8-11f1-a286-bdf18dc8eea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gesamter 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0625390" name="191e9310-26bb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7768904" name="191e9310-26bb-11f1-a286-bdf18dc8eea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3465990" name="1f8b2ab0-26bb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7711282" name="1f8b2ab0-26bb-11f1-a286-bdf18dc8eea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7332452" name="5a7a07d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2400277" name="5a7a07d0-26bc-11f1-a286-bdf18dc8eea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9432953" name="5d782ca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7479843" name="5d782ca0-26bc-11f1-a286-bdf18dc8eea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gesamte Küche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1809756" name="8654883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3236720" name="86548830-26bc-11f1-a286-bdf18dc8eea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752171" name="8e8209b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2576558" name="8e8209b0-26bc-11f1-a286-bdf18dc8eea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4127452" name="d3da922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3332381" name="d3da9220-26bc-11f1-a286-bdf18dc8eea8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7728656" name="d87b6a7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6677846" name="d87b6a70-26bc-11f1-a286-bdf18dc8eea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Schöneggstrasse 24, 8212 Neuhausen am Rheinfall</w:t>
          </w:r>
        </w:p>
        <w:p>
          <w:pPr>
            <w:spacing w:before="0" w:after="0"/>
          </w:pPr>
          <w:r>
            <w:t>813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